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设备运行记录</w:t>
      </w:r>
    </w:p>
    <w:p>
      <w:r>
        <w:t>记录编号：FM-107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运行时间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停机时间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故障描述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